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2B1184D1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CC224E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0802B075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</w:p>
    <w:p w14:paraId="0FF8A375" w14:textId="77777777" w:rsidR="00D3759E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bookmarkEnd w:id="0"/>
    <w:p w14:paraId="351E64D6" w14:textId="5CD34EE4" w:rsidR="00CC224E" w:rsidRPr="0083018F" w:rsidRDefault="000E03A8" w:rsidP="000E03A8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042EC0">
        <w:rPr>
          <w:rFonts w:ascii="Cambria" w:hAnsi="Cambria"/>
          <w:b/>
          <w:bCs/>
          <w:sz w:val="20"/>
          <w:szCs w:val="20"/>
        </w:rPr>
        <w:t>„Termomodernizacja budynków użyteczności publicznej w Gminie Zduńska Wola”</w:t>
      </w:r>
    </w:p>
    <w:p w14:paraId="4FADEA3D" w14:textId="77777777" w:rsidR="00D3759E" w:rsidRPr="0083018F" w:rsidRDefault="00D3759E" w:rsidP="00CC224E">
      <w:pPr>
        <w:shd w:val="clear" w:color="auto" w:fill="D9D9D9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</w:p>
    <w:bookmarkEnd w:id="1"/>
    <w:p w14:paraId="0A2F7483" w14:textId="77777777" w:rsidR="00F05A21" w:rsidRPr="0017113D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940ADF" w14:paraId="1C6CE486" w14:textId="77777777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0E03A8" w:rsidRPr="00940ADF" w14:paraId="658C70CE" w14:textId="77777777" w:rsidTr="000E03A8">
        <w:trPr>
          <w:trHeight w:val="776"/>
        </w:trPr>
        <w:tc>
          <w:tcPr>
            <w:tcW w:w="14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FD11" w14:textId="18B6EB93" w:rsidR="000E03A8" w:rsidRPr="00940ADF" w:rsidRDefault="000E03A8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Część 1</w:t>
            </w:r>
          </w:p>
        </w:tc>
      </w:tr>
      <w:tr w:rsidR="00CD1626" w:rsidRPr="00940ADF" w14:paraId="626D1053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45FE0224" w:rsidR="00CD1626" w:rsidRPr="00834AD9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oraz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>doświadczenie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jako kierownik budowy lub kierownik robót</w:t>
            </w:r>
            <w:r w:rsidR="00834AD9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na co najmniej jednej inwestycji </w:t>
            </w:r>
            <w:r w:rsidR="00834AD9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(od rozpoczęcia do zakończenia inwestycji) </w:t>
            </w:r>
            <w:r w:rsidR="000E03A8" w:rsidRPr="000E03A8">
              <w:rPr>
                <w:rFonts w:ascii="Cambria" w:eastAsia="Calibri" w:hAnsi="Cambria"/>
                <w:bCs/>
                <w:sz w:val="18"/>
                <w:szCs w:val="18"/>
              </w:rPr>
              <w:t xml:space="preserve">związaną </w:t>
            </w:r>
            <w:r w:rsidR="000E03A8" w:rsidRPr="000E03A8">
              <w:rPr>
                <w:rFonts w:ascii="Cambria" w:eastAsia="Calibri" w:hAnsi="Cambria"/>
                <w:b/>
                <w:bCs/>
                <w:sz w:val="18"/>
                <w:szCs w:val="18"/>
              </w:rPr>
              <w:t>z budową lub przebudową lub rozbudową lub modernizacją lub termomodernizacją budynku/ów</w:t>
            </w:r>
            <w:r w:rsidR="000E03A8" w:rsidRPr="000E03A8">
              <w:rPr>
                <w:rFonts w:ascii="Cambria" w:eastAsia="Calibri" w:hAnsi="Cambria"/>
                <w:bCs/>
                <w:sz w:val="18"/>
                <w:szCs w:val="18"/>
              </w:rPr>
              <w:t xml:space="preserve"> zrealizowaną w formule „zaprojektuj i wybuduj” lub „wybuduj”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o </w:t>
            </w:r>
            <w:r w:rsidR="00834AD9" w:rsidRPr="00834AD9">
              <w:rPr>
                <w:rFonts w:ascii="Cambria" w:hAnsi="Cambria" w:cs="Arial"/>
                <w:bCs/>
                <w:sz w:val="18"/>
                <w:szCs w:val="18"/>
              </w:rPr>
              <w:t xml:space="preserve">wartości robót minimum </w:t>
            </w:r>
            <w:r w:rsidR="000E03A8">
              <w:rPr>
                <w:rFonts w:ascii="Cambria" w:hAnsi="Cambria" w:cs="Arial"/>
                <w:b/>
                <w:bCs/>
                <w:sz w:val="18"/>
                <w:szCs w:val="18"/>
              </w:rPr>
              <w:t>1 0</w:t>
            </w:r>
            <w:r w:rsidR="00CC224E">
              <w:rPr>
                <w:rFonts w:ascii="Cambria" w:hAnsi="Cambria" w:cs="Arial"/>
                <w:b/>
                <w:bCs/>
                <w:sz w:val="18"/>
                <w:szCs w:val="18"/>
              </w:rPr>
              <w:t>00</w:t>
            </w:r>
            <w:r w:rsidR="00834AD9" w:rsidRPr="00AF3CB5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000,00 zł brutto</w:t>
            </w:r>
            <w:r w:rsidR="00834AD9" w:rsidRPr="00AF3CB5">
              <w:rPr>
                <w:rFonts w:ascii="Cambria" w:eastAsia="Calibri" w:hAnsi="Cambria"/>
                <w:b/>
                <w:bCs/>
                <w:sz w:val="18"/>
                <w:szCs w:val="18"/>
              </w:rPr>
              <w:t>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Doświadczenie zostało nabyte na następujących inwestycjach:</w:t>
            </w:r>
          </w:p>
          <w:p w14:paraId="7AB3A251" w14:textId="476A8936" w:rsidR="00CD1626" w:rsidRPr="00572AEA" w:rsidRDefault="00CD1626" w:rsidP="000E03A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  <w:tr w:rsidR="000E03A8" w:rsidRPr="00940ADF" w14:paraId="4F265B8C" w14:textId="77777777" w:rsidTr="000E03A8">
        <w:trPr>
          <w:trHeight w:val="753"/>
        </w:trPr>
        <w:tc>
          <w:tcPr>
            <w:tcW w:w="1402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0D38F1F" w14:textId="79916156" w:rsidR="000E03A8" w:rsidRPr="00940ADF" w:rsidRDefault="000E03A8" w:rsidP="00CD162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Część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2</w:t>
            </w:r>
          </w:p>
        </w:tc>
      </w:tr>
      <w:tr w:rsidR="000E03A8" w:rsidRPr="00940ADF" w14:paraId="17962EF9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B742DC" w14:textId="3F68BD17" w:rsidR="000E03A8" w:rsidRPr="00940ADF" w:rsidRDefault="000E03A8" w:rsidP="000E03A8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B8CEB3A" w14:textId="302AEF47" w:rsidR="000E03A8" w:rsidRDefault="000E03A8" w:rsidP="000E03A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8291345" w14:textId="7A2A3B0D" w:rsidR="000E03A8" w:rsidRPr="00091FCF" w:rsidRDefault="000E03A8" w:rsidP="000E03A8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284DC5" w14:textId="206462F6" w:rsidR="000E03A8" w:rsidRPr="00834AD9" w:rsidRDefault="000E03A8" w:rsidP="000E03A8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uprawnienia do kierowania robotami budowlanymi w </w:t>
            </w:r>
            <w:r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oraz </w:t>
            </w:r>
            <w:r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>doświadczenie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jako kierownik budowy lub kierownik robót</w:t>
            </w: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na co najmniej jednej inwestycji </w:t>
            </w: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(od rozpoczęcia do zakończenia inwestycji) </w:t>
            </w:r>
            <w:r w:rsidRPr="000E03A8">
              <w:rPr>
                <w:rFonts w:ascii="Cambria" w:eastAsia="Calibri" w:hAnsi="Cambria"/>
                <w:bCs/>
                <w:sz w:val="18"/>
                <w:szCs w:val="18"/>
              </w:rPr>
              <w:t xml:space="preserve">związaną </w:t>
            </w:r>
            <w:r w:rsidRPr="000E03A8">
              <w:rPr>
                <w:rFonts w:ascii="Cambria" w:eastAsia="Calibri" w:hAnsi="Cambria"/>
                <w:b/>
                <w:bCs/>
                <w:sz w:val="18"/>
                <w:szCs w:val="18"/>
              </w:rPr>
              <w:t>z budową lub przebudową lub rozbudową lub modernizacją lub termomodernizacją budynku/ów</w:t>
            </w:r>
            <w:r w:rsidRPr="000E03A8">
              <w:rPr>
                <w:rFonts w:ascii="Cambria" w:eastAsia="Calibri" w:hAnsi="Cambria"/>
                <w:bCs/>
                <w:sz w:val="18"/>
                <w:szCs w:val="18"/>
              </w:rPr>
              <w:t xml:space="preserve"> zrealizowaną w formule „zaprojektuj i wybuduj” lub „wybuduj”</w:t>
            </w:r>
            <w:r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o </w:t>
            </w:r>
            <w:r w:rsidRPr="00834AD9">
              <w:rPr>
                <w:rFonts w:ascii="Cambria" w:hAnsi="Cambria" w:cs="Arial"/>
                <w:bCs/>
                <w:sz w:val="18"/>
                <w:szCs w:val="18"/>
              </w:rPr>
              <w:t xml:space="preserve">wartości robót minimum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000</w:t>
            </w:r>
            <w:r w:rsidRPr="00AF3CB5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000,00 zł brutto</w:t>
            </w:r>
            <w:r w:rsidRPr="00AF3CB5">
              <w:rPr>
                <w:rFonts w:ascii="Cambria" w:eastAsia="Calibri" w:hAnsi="Cambria"/>
                <w:b/>
                <w:bCs/>
                <w:sz w:val="18"/>
                <w:szCs w:val="18"/>
              </w:rPr>
              <w:t>.</w:t>
            </w:r>
          </w:p>
          <w:p w14:paraId="423C55B5" w14:textId="77777777" w:rsidR="000E03A8" w:rsidRDefault="000E03A8" w:rsidP="000E03A8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1FB0E41C" w14:textId="77777777" w:rsidR="000E03A8" w:rsidRDefault="000E03A8" w:rsidP="000E03A8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602BDA77" w14:textId="77777777" w:rsidR="000E03A8" w:rsidRDefault="000E03A8" w:rsidP="000E03A8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0D68EE56" w14:textId="77777777" w:rsidR="000E03A8" w:rsidRPr="00572AEA" w:rsidRDefault="000E03A8" w:rsidP="000E03A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0D8C0A53" w14:textId="77777777" w:rsidR="000E03A8" w:rsidRPr="00572AEA" w:rsidRDefault="000E03A8" w:rsidP="000E03A8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074C4A7" w14:textId="77777777" w:rsidR="000E03A8" w:rsidRPr="00572AEA" w:rsidRDefault="000E03A8" w:rsidP="000E03A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2AA924D8" w14:textId="77777777" w:rsidR="000E03A8" w:rsidRPr="00572AEA" w:rsidRDefault="000E03A8" w:rsidP="000E03A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5F734B5" w14:textId="77777777" w:rsidR="000E03A8" w:rsidRDefault="000E03A8" w:rsidP="000E03A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67ADCD1B" w14:textId="77777777" w:rsidR="000E03A8" w:rsidRPr="00572AEA" w:rsidRDefault="000E03A8" w:rsidP="000E03A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0AD51A02" w14:textId="77777777" w:rsidR="000E03A8" w:rsidRPr="00834AD9" w:rsidRDefault="000E03A8" w:rsidP="000E03A8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C536D55" w14:textId="11A27E58" w:rsidR="000E03A8" w:rsidRPr="00940ADF" w:rsidRDefault="000E03A8" w:rsidP="000E03A8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0E03A8" w:rsidRPr="00940ADF" w14:paraId="39AA2B8E" w14:textId="77777777" w:rsidTr="000E03A8">
        <w:trPr>
          <w:trHeight w:val="766"/>
        </w:trPr>
        <w:tc>
          <w:tcPr>
            <w:tcW w:w="1402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6A5974D" w14:textId="7DFC1172" w:rsidR="000E03A8" w:rsidRPr="00940ADF" w:rsidRDefault="000E03A8" w:rsidP="000E03A8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Część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3</w:t>
            </w:r>
          </w:p>
        </w:tc>
      </w:tr>
      <w:tr w:rsidR="000E03A8" w:rsidRPr="00940ADF" w14:paraId="4193613D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18615BF" w14:textId="6DE8E05B" w:rsidR="000E03A8" w:rsidRPr="00940ADF" w:rsidRDefault="000E03A8" w:rsidP="000E03A8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lastRenderedPageBreak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FD3A5E" w14:textId="19F3E42B" w:rsidR="000E03A8" w:rsidRDefault="000E03A8" w:rsidP="000E03A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0B51D42" w14:textId="3C8508AF" w:rsidR="000E03A8" w:rsidRPr="00091FCF" w:rsidRDefault="000E03A8" w:rsidP="000E03A8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6AAEADA" w14:textId="07C2AEDC" w:rsidR="000E03A8" w:rsidRPr="00834AD9" w:rsidRDefault="000E03A8" w:rsidP="000E03A8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uprawnienia do kierowania robotami budowlanymi w </w:t>
            </w:r>
            <w:r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oraz </w:t>
            </w:r>
            <w:r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>doświadczenie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jako kierownik budowy lub kierownik robót</w:t>
            </w: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na co najmniej jednej inwestycji </w:t>
            </w: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(od rozpoczęcia do zakończenia inwestycji) </w:t>
            </w:r>
            <w:r w:rsidRPr="000E03A8">
              <w:rPr>
                <w:rFonts w:ascii="Cambria" w:eastAsia="Calibri" w:hAnsi="Cambria"/>
                <w:bCs/>
                <w:sz w:val="18"/>
                <w:szCs w:val="18"/>
              </w:rPr>
              <w:t xml:space="preserve">związaną </w:t>
            </w:r>
            <w:r w:rsidRPr="000E03A8">
              <w:rPr>
                <w:rFonts w:ascii="Cambria" w:eastAsia="Calibri" w:hAnsi="Cambria"/>
                <w:b/>
                <w:bCs/>
                <w:sz w:val="18"/>
                <w:szCs w:val="18"/>
              </w:rPr>
              <w:t>z budową lub przebudową lub rozbudową lub modernizacją lub termomodernizacją budynku/ów</w:t>
            </w:r>
            <w:r w:rsidRPr="000E03A8">
              <w:rPr>
                <w:rFonts w:ascii="Cambria" w:eastAsia="Calibri" w:hAnsi="Cambria"/>
                <w:bCs/>
                <w:sz w:val="18"/>
                <w:szCs w:val="18"/>
              </w:rPr>
              <w:t xml:space="preserve"> zrealizowaną w formule „zaprojektuj i wybuduj” lub „wybuduj”</w:t>
            </w:r>
            <w:r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o </w:t>
            </w:r>
            <w:r w:rsidRPr="00834AD9">
              <w:rPr>
                <w:rFonts w:ascii="Cambria" w:hAnsi="Cambria" w:cs="Arial"/>
                <w:bCs/>
                <w:sz w:val="18"/>
                <w:szCs w:val="18"/>
              </w:rPr>
              <w:t xml:space="preserve">wartości robót minimum </w:t>
            </w:r>
            <w:r w:rsidR="00CF7C06">
              <w:rPr>
                <w:rFonts w:ascii="Cambria" w:hAnsi="Cambria" w:cs="Arial"/>
                <w:b/>
                <w:bCs/>
                <w:sz w:val="18"/>
                <w:szCs w:val="18"/>
              </w:rPr>
              <w:t>1</w:t>
            </w:r>
            <w:bookmarkStart w:id="2" w:name="_GoBack"/>
            <w:bookmarkEnd w:id="2"/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000</w:t>
            </w:r>
            <w:r w:rsidRPr="00AF3CB5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000,00 zł brutto</w:t>
            </w:r>
            <w:r w:rsidRPr="00AF3CB5">
              <w:rPr>
                <w:rFonts w:ascii="Cambria" w:eastAsia="Calibri" w:hAnsi="Cambria"/>
                <w:b/>
                <w:bCs/>
                <w:sz w:val="18"/>
                <w:szCs w:val="18"/>
              </w:rPr>
              <w:t>.</w:t>
            </w:r>
          </w:p>
          <w:p w14:paraId="76009FC2" w14:textId="77777777" w:rsidR="000E03A8" w:rsidRDefault="000E03A8" w:rsidP="000E03A8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10FDCB44" w14:textId="77777777" w:rsidR="000E03A8" w:rsidRDefault="000E03A8" w:rsidP="000E03A8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736BB7DB" w14:textId="77777777" w:rsidR="000E03A8" w:rsidRDefault="000E03A8" w:rsidP="000E03A8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067949B1" w14:textId="77777777" w:rsidR="000E03A8" w:rsidRPr="00572AEA" w:rsidRDefault="000E03A8" w:rsidP="000E03A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60CCBF6" w14:textId="77777777" w:rsidR="000E03A8" w:rsidRPr="00572AEA" w:rsidRDefault="000E03A8" w:rsidP="000E03A8">
            <w:pPr>
              <w:pStyle w:val="Default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63F99334" w14:textId="77777777" w:rsidR="000E03A8" w:rsidRPr="00572AEA" w:rsidRDefault="000E03A8" w:rsidP="000E03A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8910F06" w14:textId="77777777" w:rsidR="000E03A8" w:rsidRPr="00572AEA" w:rsidRDefault="000E03A8" w:rsidP="000E03A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6FFA50EA" w14:textId="77777777" w:rsidR="000E03A8" w:rsidRDefault="000E03A8" w:rsidP="000E03A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70FF0509" w14:textId="77777777" w:rsidR="000E03A8" w:rsidRPr="00572AEA" w:rsidRDefault="000E03A8" w:rsidP="000E03A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1F306996" w14:textId="77777777" w:rsidR="000E03A8" w:rsidRPr="00834AD9" w:rsidRDefault="000E03A8" w:rsidP="000E03A8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F4F5598" w14:textId="027116FF" w:rsidR="000E03A8" w:rsidRPr="00940ADF" w:rsidRDefault="000E03A8" w:rsidP="000E03A8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02DF7" w14:textId="77777777" w:rsidR="00084DB6" w:rsidRDefault="00084DB6">
      <w:r>
        <w:separator/>
      </w:r>
    </w:p>
  </w:endnote>
  <w:endnote w:type="continuationSeparator" w:id="0">
    <w:p w14:paraId="5BCE9990" w14:textId="77777777" w:rsidR="00084DB6" w:rsidRDefault="0008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9D265" w14:textId="77777777" w:rsidR="00084DB6" w:rsidRDefault="00084DB6">
      <w:r>
        <w:separator/>
      </w:r>
    </w:p>
  </w:footnote>
  <w:footnote w:type="continuationSeparator" w:id="0">
    <w:p w14:paraId="6B0AFD36" w14:textId="77777777" w:rsidR="00084DB6" w:rsidRDefault="0008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538F7" w14:textId="77777777" w:rsidR="000E03A8" w:rsidRDefault="000E03A8" w:rsidP="000E03A8">
    <w:pPr>
      <w:pStyle w:val="Nagwek"/>
    </w:pPr>
  </w:p>
  <w:p w14:paraId="1C873D84" w14:textId="1A81137E" w:rsidR="000E03A8" w:rsidRDefault="000E03A8" w:rsidP="000E03A8">
    <w:pPr>
      <w:pStyle w:val="Nagwek"/>
      <w:rPr>
        <w:rFonts w:ascii="Cambria" w:hAnsi="Cambria"/>
        <w:b/>
        <w:sz w:val="20"/>
        <w:lang w:val="pl-PL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0F4B0255" wp14:editId="2C718827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401320"/>
          <wp:effectExtent l="0" t="0" r="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4FA602" w14:textId="77777777" w:rsidR="000E03A8" w:rsidRDefault="000E03A8" w:rsidP="000E03A8">
    <w:pPr>
      <w:pStyle w:val="Nagwek"/>
      <w:rPr>
        <w:rFonts w:ascii="Cambria" w:hAnsi="Cambria"/>
        <w:b/>
        <w:sz w:val="20"/>
        <w:lang w:val="pl-PL"/>
      </w:rPr>
    </w:pPr>
  </w:p>
  <w:p w14:paraId="09A03EEC" w14:textId="77777777" w:rsidR="000E03A8" w:rsidRDefault="000E03A8" w:rsidP="000E03A8">
    <w:pPr>
      <w:pStyle w:val="Nagwek"/>
      <w:rPr>
        <w:rFonts w:ascii="Cambria" w:hAnsi="Cambria"/>
        <w:b/>
        <w:sz w:val="20"/>
        <w:lang w:val="pl-PL"/>
      </w:rPr>
    </w:pPr>
  </w:p>
  <w:p w14:paraId="639A8CF1" w14:textId="77777777" w:rsidR="000E03A8" w:rsidRDefault="000E03A8" w:rsidP="000E03A8">
    <w:pPr>
      <w:pStyle w:val="Nagwek"/>
      <w:rPr>
        <w:rFonts w:ascii="Cambria" w:hAnsi="Cambria"/>
        <w:b/>
        <w:sz w:val="20"/>
        <w:szCs w:val="20"/>
        <w:lang w:val="pl-PL"/>
      </w:rPr>
    </w:pPr>
  </w:p>
  <w:p w14:paraId="3B1DF602" w14:textId="77777777" w:rsidR="000E03A8" w:rsidRPr="00DB15DB" w:rsidRDefault="000E03A8" w:rsidP="000E03A8">
    <w:pPr>
      <w:pStyle w:val="Nagwek"/>
      <w:rPr>
        <w:rFonts w:ascii="Cambria" w:hAnsi="Cambria"/>
        <w:b/>
        <w:sz w:val="20"/>
        <w:lang w:val="pl-PL"/>
      </w:rPr>
    </w:pPr>
    <w:r w:rsidRPr="00581CFA">
      <w:rPr>
        <w:rFonts w:ascii="Cambria" w:hAnsi="Cambria"/>
        <w:b/>
        <w:sz w:val="20"/>
        <w:szCs w:val="20"/>
        <w:lang w:val="pl-PL"/>
      </w:rPr>
      <w:t>Numer referencyjny:</w:t>
    </w:r>
    <w:r w:rsidRPr="008B5B29">
      <w:rPr>
        <w:rFonts w:ascii="Cambria" w:hAnsi="Cambria"/>
        <w:b/>
        <w:sz w:val="20"/>
        <w:szCs w:val="20"/>
        <w:lang w:val="pl-PL"/>
      </w:rPr>
      <w:t xml:space="preserve"> </w:t>
    </w:r>
    <w:r w:rsidRPr="00F22A62">
      <w:rPr>
        <w:rFonts w:ascii="Cambria" w:hAnsi="Cambria"/>
        <w:b/>
        <w:sz w:val="20"/>
        <w:szCs w:val="20"/>
        <w:lang w:val="pl-PL"/>
      </w:rPr>
      <w:t>PFZ.271.1.1.2026.PF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E1155D2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78B5AC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4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12"/>
  </w:num>
  <w:num w:numId="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3A8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682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80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86736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1602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3CB5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12D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24E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CF7C06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4F17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383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11</cp:revision>
  <cp:lastPrinted>2013-04-03T06:33:00Z</cp:lastPrinted>
  <dcterms:created xsi:type="dcterms:W3CDTF">2025-10-24T13:22:00Z</dcterms:created>
  <dcterms:modified xsi:type="dcterms:W3CDTF">2026-01-23T10:44:00Z</dcterms:modified>
</cp:coreProperties>
</file>